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218 Lyrical dance Дорослі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Дар`я Алексашина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Шаповалова Тетяна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#121 Кіра Кориневська - 1 місце</w:t>
      </w:r>
    </w:p>
    <w:p>
      <w:pPr>
        <w:pStyle w:val="ListNumber"/>
      </w:pPr>
      <w:r>
        <w:t>#148 Полина Русакова - 2 місце</w:t>
      </w:r>
    </w:p>
    <w:p>
      <w:pPr>
        <w:pStyle w:val="ListNumber"/>
      </w:pPr>
      <w:r>
        <w:t>#140 Аріна Петрушенко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